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8464952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ca8d2e90-56c6-4227-b989-cf591d15a380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Красноярского края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e2678aaf-ecf3-4703-966c-c57be95f5541" w:id="2"/>
      <w:r>
        <w:rPr>
          <w:rFonts w:ascii="Times New Roman" w:hAnsi="Times New Roman"/>
          <w:b/>
          <w:i w:val="false"/>
          <w:color w:val="000000"/>
          <w:sz w:val="28"/>
        </w:rPr>
        <w:t>Муниципальное образование Канский район</w:t>
      </w:r>
      <w:bookmarkEnd w:id="2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Филимоновская СОШ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Педагогическим советом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Палкина Л.В.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1184726)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«Технология»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bookmarkStart w:name="508ac55b-44c9-400c-838c-9af63dfa3fb2" w:id="3"/>
      <w:r>
        <w:rPr>
          <w:rFonts w:ascii="Times New Roman" w:hAnsi="Times New Roman"/>
          <w:b/>
          <w:i w:val="false"/>
          <w:color w:val="000000"/>
          <w:sz w:val="28"/>
        </w:rPr>
        <w:t>с.Филимоново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‌ </w:t>
      </w:r>
      <w:bookmarkStart w:name="d20e1ab1-8771-4456-8e22-9864249693d4" w:id="4"/>
      <w:r>
        <w:rPr>
          <w:rFonts w:ascii="Times New Roman" w:hAnsi="Times New Roman"/>
          <w:b/>
          <w:i w:val="false"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bookmarkStart w:name="block-8464952" w:id="5"/>
    <w:p>
      <w:pPr>
        <w:sectPr>
          <w:pgSz w:w="11906" w:h="16383" w:orient="portrait"/>
        </w:sectPr>
      </w:pPr>
    </w:p>
    <w:bookmarkEnd w:id="5"/>
    <w:bookmarkEnd w:id="0"/>
    <w:bookmarkStart w:name="block-8464954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рабочей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программе воспитания.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технологии направлена на решение системы задач: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гибкости и вариативности мышления, способностей к изобретательской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Технологии, профессии и производства.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6028649a-e0ac-451e-8172-b3f83139ddea" w:id="7"/>
      <w:r>
        <w:rPr>
          <w:rFonts w:ascii="Times New Roman" w:hAnsi="Times New Roman"/>
          <w:b w:val="false"/>
          <w:i w:val="false"/>
          <w:color w:val="000000"/>
          <w:sz w:val="28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7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 w:line="264"/>
        <w:ind w:left="120"/>
        <w:jc w:val="both"/>
      </w:pPr>
    </w:p>
    <w:bookmarkStart w:name="block-8464954" w:id="8"/>
    <w:p>
      <w:pPr>
        <w:sectPr>
          <w:pgSz w:w="11906" w:h="16383" w:orient="portrait"/>
        </w:sectPr>
      </w:pPr>
    </w:p>
    <w:bookmarkEnd w:id="8"/>
    <w:bookmarkEnd w:id="6"/>
    <w:bookmarkStart w:name="block-8464953" w:id="9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СОДЕРЖАНИЕ УЧЕБНОГО ПРЕДМЕТА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1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Природное и техническое окружение человека.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Традиции и праздники народов России, ремёсла, обычаи.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безопасной работы, передачи и хранения ножниц. Картон.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дополнительных отделочных материалов.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Информационно-коммуникативные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Демонстрация учителем готовых материалов на информационных носителях.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Информация. Виды информации.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 (ПРОПЕДЕВТИЧЕСКИЙ УРОВЕНЬ)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использовать предложенную инструкцию (устную, графическую);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отдельные изделия (конструкции), находить сходство и различия в их устройстве.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информацию (представленную в объяснении учителя или в учебнике), использовать её в работе;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несложные высказывания, сообщения в устной форме (по содержанию изученных тем).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и удерживать в процессе деятельности предложенную учебную задачу;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несложные действия контроля и оценки по предложенным критериям.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положительное отношение к включению в совместную работу, к простым видам сотрудничества;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дополнительных материалов (например, проволока, пряжа, бусины и другие).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Информационно-коммуникативные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Демонстрация учителем готовых материалов на информационных носителях.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Поиск информации. Интернет как источник информации.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соответствии с образцом, инструкцией, устной или письменной;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анализа и синтеза, сравнения, группировки с учётом указанных критериев;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рассуждения, делать умозаключения, проверять их в практической работе;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воспроизводить порядок действий при решении учебной (практической)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решение простых задач в умственной и материализованной форме.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получать информацию из учебника и других дидактических материалов, использовать её в работе;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принимать учебную задачу;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свою деятельность;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предлагаемый план действий, действовать по плану;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необходимые действия для получения практического результата, планировать работу;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и оценки;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советы, оценку учителя и других обучающихся, стараться учитывать их в работе.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элементарную совместную деятельность в процессе изготовления изделий, осуществлять взаимопомощь;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и внимательное отношение к природе как источнику сырьевых ресурсов и идей для технологий будущего.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рицовки на картоне с помощью канцелярского ножа, выполнение отверстий шилом.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дополнительных материалов. Комбинирование разных материалов в одном изделии.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Информационно-коммуникативные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DVD). Работа с текстовым редактором Microsoft Word или другим.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анализ предложенных образцов с выделением существенных и несущественных признаков;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способы доработки конструкций с учётом предложенных условий;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и воспроизводить простой чертёж (эскиз) развёртки изделия;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восстанавливать нарушенную последовательность выполнения изделия.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монологическое высказывание, владеть диалогической формой коммуникации;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предметы рукотворного мира, оценивать их достоинства;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собственное мнение, аргументировать выбор вариантов и способов выполнения задания.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и сохранять учебную задачу, осуществлять поиск средств для её решения;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волевую саморегуляцию при выполнении задания.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себе партнёров по совместной деятельности не только по симпатии, но и по деловым качествам;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роли лидера, подчинённого, соблюдать равноправие и дружелюбие;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взаимопомощь, проявлять ответственность при выполнении своей части работы.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Профессии, связанные с опасностями (пожарные, космонавты, химики и другие).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Комбинированное использование разных материалов.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Современные требования к техническим устройствам (экологичность, безопасность, эргономичность и другие).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Информационно-коммуникативные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 с доступной информацией в Интернете и на цифровых носителях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PowerPoint или другой.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конструкции предложенных образцов изделий;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простые задачи на преобразование конструкции;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соответствии с инструкцией, устной или письменной;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поиск дополнительной информации по тематике творческих и проектных работ;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рисунки из ресурса компьютера в оформлении изделий и другое;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тексты-рассуждения: раскрывать последовательность операций при работе с разными материалами;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принимать учебную задачу, самостоятельно определять цели учебно-познавательной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волевую саморегуляцию при выполнении задания.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​</w:t>
      </w:r>
    </w:p>
    <w:bookmarkStart w:name="block-8464953" w:id="10"/>
    <w:p>
      <w:pPr>
        <w:sectPr>
          <w:pgSz w:w="11906" w:h="16383" w:orient="portrait"/>
        </w:sectPr>
      </w:pPr>
    </w:p>
    <w:bookmarkEnd w:id="10"/>
    <w:bookmarkEnd w:id="9"/>
    <w:bookmarkStart w:name="block-8464955" w:id="11"/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ПРОГРАММЫ ПО ТЕХНОЛОГИИ НА УРОВНЕ НАЧАЛЬНОГО ОБЩЕГО ОБРАЗОВАНИЯ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bookmarkStart w:name="_Toc143620888" w:id="12"/>
      <w:bookmarkEnd w:id="12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>
      <w:pPr>
        <w:spacing w:before="0" w:after="0"/>
        <w:ind w:left="120"/>
        <w:jc w:val="left"/>
      </w:pPr>
      <w:bookmarkStart w:name="_Toc143620889" w:id="13"/>
      <w:bookmarkEnd w:id="13"/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группы объектов (изделий), выделять в них общее и различия;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>
      <w:pPr>
        <w:spacing w:before="0" w:after="0" w:line="276"/>
        <w:ind w:left="120"/>
        <w:jc w:val="both"/>
      </w:pP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последовательность совершаемых действий при создании изделия.</w:t>
      </w:r>
    </w:p>
    <w:p>
      <w:pPr>
        <w:spacing w:before="0" w:after="0" w:line="276"/>
        <w:ind w:left="120"/>
        <w:jc w:val="both"/>
      </w:pP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правила безопасности труда при выполнении работы;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работу, соотносить свои действия с поставленной целью;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волевую саморегуляцию при выполнении работы.</w:t>
      </w:r>
    </w:p>
    <w:p>
      <w:pPr>
        <w:spacing w:before="0" w:after="0" w:line="276"/>
        <w:ind w:left="120"/>
        <w:jc w:val="both"/>
      </w:pP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>
      <w:pPr>
        <w:spacing w:before="0" w:after="0"/>
        <w:ind w:left="120"/>
        <w:jc w:val="left"/>
      </w:pPr>
      <w:bookmarkStart w:name="_Toc143620890" w:id="14"/>
      <w:bookmarkEnd w:id="14"/>
      <w:bookmarkStart w:name="_Toc134720971" w:id="15"/>
      <w:bookmarkEnd w:id="15"/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/>
        <w:ind w:left="120"/>
        <w:jc w:val="left"/>
      </w:pP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1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безопасной работы ножницами, иглой и аккуратной работы с клеем;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оформлять изделия строчкой прямого стежка;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задания с опорой на готовый план;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материалы и инструменты по их назначению;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для сушки плоских изделий пресс;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разборные и неразборные конструкции несложных изделий;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элементарное сотрудничество, участвовать в коллективных работах под руководством учителя;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несложные коллективные работы проектного характера.</w:t>
      </w:r>
    </w:p>
    <w:p>
      <w:pPr>
        <w:spacing w:before="0" w:after="0" w:line="276"/>
        <w:ind w:left="120"/>
        <w:jc w:val="both"/>
      </w:pP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во 2 классе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получит следующие предметные результаты по отдельным темам программы по технологии: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задания по самостоятельно составленному плану;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биговку;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оформлять изделия и соединять детали освоенными ручными строчками;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отличать макет от модели, строить трёхмерный макет из готовой развёртки;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и моделировать изделия из различных материалов по модели, простейшему чертежу или эскизу;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несложные конструкторско-технологические задачи;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выбор, какое мнение принять – своё или другое, высказанное в ходе обсуждения;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малых группах, осуществлять сотрудничество;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профессии людей, работающих в сфере обслуживания.</w:t>
      </w:r>
    </w:p>
    <w:p>
      <w:pPr>
        <w:spacing w:before="0" w:after="0" w:line="276"/>
        <w:ind w:left="120"/>
        <w:jc w:val="both"/>
      </w:pP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3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понятий «чертёж развёртки», «канцелярский нож», «шило», «искусственный материал»;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и называть линии чертежа (осевая и центровая);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 пользоваться канцелярским ножом, шилом;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рицовку;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соединение деталей и отделку изделия освоенными ручными строчками;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изменять конструкцию изделия по заданным условиям;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способ соединения и соединительный материал в зависимости от требований конструкции;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основные правила безопасной работы на компьютере;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>
      <w:pPr>
        <w:spacing w:before="0" w:after="0" w:line="276"/>
        <w:ind w:left="120"/>
        <w:jc w:val="both"/>
      </w:pP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4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работать с доступной информацией, работать в программах Word, Power Point;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​​</w:t>
      </w:r>
    </w:p>
    <w:bookmarkStart w:name="block-8464955" w:id="16"/>
    <w:p>
      <w:pPr>
        <w:sectPr>
          <w:pgSz w:w="11906" w:h="16383" w:orient="portrait"/>
        </w:sectPr>
      </w:pPr>
    </w:p>
    <w:bookmarkEnd w:id="16"/>
    <w:bookmarkEnd w:id="11"/>
    <w:bookmarkStart w:name="block-8464951" w:id="1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65"/>
        <w:gridCol w:w="2480"/>
        <w:gridCol w:w="1058"/>
        <w:gridCol w:w="2034"/>
        <w:gridCol w:w="2187"/>
        <w:gridCol w:w="2835"/>
        <w:gridCol w:w="2535"/>
      </w:tblGrid>
      <w:tr>
        <w:trPr>
          <w:trHeight w:val="300" w:hRule="atLeast"/>
          <w:trHeight w:val="144" w:hRule="atLeast"/>
        </w:trPr>
        <w:tc>
          <w:tcPr>
            <w:tcW w:w="32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72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98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7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Деятельность учителя с учетом рабочей программы воспитания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6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Природное и техническое окружение человека</w:t>
            </w:r>
          </w:p>
        </w:tc>
        <w:tc>
          <w:tcPr>
            <w:tcW w:w="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https://resh.edu.ru/subject/8/1/</w:t>
              </w:r>
            </w:hyperlink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Устанавливать доверительные отношения между учителем и обучающимся, способствующих позитивному восприятию учащимися требований и просьб учителя</w:t>
            </w:r>
          </w:p>
        </w:tc>
      </w:tr>
      <w:tr>
        <w:trPr>
          <w:trHeight w:val="2970" w:hRule="atLeast"/>
          <w:trHeight w:val="144" w:hRule="atLeast"/>
        </w:trPr>
        <w:tc>
          <w:tcPr>
            <w:tcW w:w="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https://resh.edu.ru/subject/8/1/</w:t>
              </w:r>
            </w:hyperlink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Побуждать обуч-ся соблюдать на уроке общепринятые нормы поведения, правила общения со старшими (учителями) и сверстниками (обуч-ся)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материалы. Свойства. Технологии обработки</w:t>
            </w:r>
          </w:p>
        </w:tc>
        <w:tc>
          <w:tcPr>
            <w:tcW w:w="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https://resh.edu.ru/subject/8/1/</w:t>
              </w:r>
            </w:hyperlink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Привлекать внимание обч-ся к обсуждаемой на уроке информации, активизации познавательной деятельности обуч-ся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Композиция в художественно-декоративных изделиях</w:t>
            </w:r>
          </w:p>
        </w:tc>
        <w:tc>
          <w:tcPr>
            <w:tcW w:w="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https://resh.edu.ru/subject/8/1/</w:t>
              </w:r>
            </w:hyperlink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Организовать работу обуч-ся с социально значимой информацией по поводу получаемой на уроке социально значимой информации – обсуждать, высказывать мнение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Пластические массы. Свойства. Технология обработки</w:t>
            </w:r>
          </w:p>
        </w:tc>
        <w:tc>
          <w:tcPr>
            <w:tcW w:w="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https://resh.edu.ru/subject/8/1/</w:t>
              </w:r>
            </w:hyperlink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Поддерживать в детском коллективе деловую, дружелюбную атмосферу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Изделие. Основа и детали изделия. Понятие «технология»</w:t>
            </w:r>
          </w:p>
        </w:tc>
        <w:tc>
          <w:tcPr>
            <w:tcW w:w="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https://resh.edu.ru/subject/8/1/</w:t>
              </w:r>
            </w:hyperlink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Побуждать обуч-ся соблюдать на уроке принципы учебной дисциплины и самоорганизации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Получение различных форм деталей изделия из пластилина</w:t>
            </w:r>
          </w:p>
        </w:tc>
        <w:tc>
          <w:tcPr>
            <w:tcW w:w="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https://resh.edu.ru/subject/8/1/</w:t>
              </w:r>
            </w:hyperlink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Инициировать обуч-ся к обсуждению, высказыванию своего мнения, выработки своего отношения по поводу получаемой на уроке социально значимой информации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https://resh.edu.ru/subject/8/1/</w:t>
              </w:r>
            </w:hyperlink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https://resh.edu.ru/subject/8/1/</w:t>
              </w:r>
            </w:hyperlink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35" w:hRule="atLeast"/>
          <w:trHeight w:val="144" w:hRule="atLeast"/>
        </w:trPr>
        <w:tc>
          <w:tcPr>
            <w:tcW w:w="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https://resh.edu.ru/subject/8/1/</w:t>
              </w:r>
            </w:hyperlink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Ножницы – режущий инструмент. Резание бумаги и тонкого картона ножницами. Понятие «конструкция»</w:t>
            </w:r>
          </w:p>
        </w:tc>
        <w:tc>
          <w:tcPr>
            <w:tcW w:w="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https://resh.edu.ru/subject/8/1/</w:t>
              </w:r>
            </w:hyperlink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https://resh.edu.ru/subject/8/1/</w:t>
              </w:r>
            </w:hyperlink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https://resh.edu.ru/subject/8/1/</w:t>
              </w:r>
            </w:hyperlink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https://resh.edu.ru/subject/8/1/</w:t>
              </w:r>
            </w:hyperlink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Варианты строчки прямого стежка (перевивы). Вышивка</w:t>
            </w:r>
          </w:p>
        </w:tc>
        <w:tc>
          <w:tcPr>
            <w:tcW w:w="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https://resh.edu.ru/subject/8/1/</w:t>
              </w:r>
            </w:hyperlink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https://resh.edu.ru/subject/8/1/</w:t>
              </w:r>
            </w:hyperlink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59"/>
        <w:gridCol w:w="2560"/>
        <w:gridCol w:w="1047"/>
        <w:gridCol w:w="2021"/>
        <w:gridCol w:w="2174"/>
        <w:gridCol w:w="2804"/>
        <w:gridCol w:w="2529"/>
      </w:tblGrid>
      <w:tr>
        <w:trPr>
          <w:trHeight w:val="300" w:hRule="atLeast"/>
          <w:trHeight w:val="144" w:hRule="atLeast"/>
        </w:trPr>
        <w:tc>
          <w:tcPr>
            <w:tcW w:w="32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96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7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Деятельность учителя с учетом рабочей программы воспитания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6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пройденного в первом классе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  <w:tc>
          <w:tcPr>
            <w:tcW w:w="17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Устанавливать доверительные отношения между учителем и обучающимся, способствующих позитивному восприятию учащимися требований и просьб учителя</w:t>
            </w:r>
          </w:p>
        </w:tc>
      </w:tr>
      <w:tr>
        <w:trPr>
          <w:trHeight w:val="265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4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  <w:tc>
          <w:tcPr>
            <w:tcW w:w="17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Привлекать внимание обч-ся к обсуждаемой на уроке информации, активизации познавательной деятельности обуч-ся</w:t>
            </w:r>
          </w:p>
        </w:tc>
      </w:tr>
      <w:tr>
        <w:trPr>
          <w:trHeight w:val="2970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Биговка. Сгибание тонкого картона и плотных видов бумаги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4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  <w:tc>
          <w:tcPr>
            <w:tcW w:w="17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Побуждать обуч-ся соблюдать на уроке общепринятые нормы поведения, правила общения со старшими (учителями) и сверстниками (обуч-ся)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  <w:tc>
          <w:tcPr>
            <w:tcW w:w="17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Организовать работу обуч-ся с социально значимой информацией по поводу получаемой на уроке социально значимой информации – обсуждать, высказывать мнение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Элементы графической грамоты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  <w:tc>
          <w:tcPr>
            <w:tcW w:w="17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Побуждать обуч-ся соблюдать на уроке принципы учебной дисциплины и самоорганизации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4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  <w:tc>
          <w:tcPr>
            <w:tcW w:w="17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Инициировать обуч-ся к обсуждению, высказыванию своего мнения, выработки своего отношения по поводу получаемой на уроке социально значимой информации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  <w:tc>
          <w:tcPr>
            <w:tcW w:w="17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Привлекать внимание обуч-ся к ценностному аспекту изучаемых на уроке явлений, понятий, приемов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Циркуль – чертежный (контрольно-измерительный) инструмент. Разметка круглых деталей циркулем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  <w:tc>
          <w:tcPr>
            <w:tcW w:w="17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4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  <w:tc>
          <w:tcPr>
            <w:tcW w:w="17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Машины на службе у человека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  <w:tc>
          <w:tcPr>
            <w:tcW w:w="17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ткани. Основные свойства натуральных тканей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  <w:tc>
          <w:tcPr>
            <w:tcW w:w="17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  <w:tc>
          <w:tcPr>
            <w:tcW w:w="17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4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  <w:tc>
          <w:tcPr>
            <w:tcW w:w="17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  <w:tc>
          <w:tcPr>
            <w:tcW w:w="17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4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59"/>
        <w:gridCol w:w="2560"/>
        <w:gridCol w:w="1047"/>
        <w:gridCol w:w="2021"/>
        <w:gridCol w:w="2174"/>
        <w:gridCol w:w="2804"/>
        <w:gridCol w:w="2529"/>
      </w:tblGrid>
      <w:tr>
        <w:trPr>
          <w:trHeight w:val="300" w:hRule="atLeast"/>
          <w:trHeight w:val="144" w:hRule="atLeast"/>
        </w:trPr>
        <w:tc>
          <w:tcPr>
            <w:tcW w:w="32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96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7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Деятельность учителя с учетом рабочей программы воспитания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6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пройденного во втором классе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https://resh.edu.ru/subject/8/3/</w:t>
              </w:r>
            </w:hyperlink>
          </w:p>
        </w:tc>
        <w:tc>
          <w:tcPr>
            <w:tcW w:w="17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Устанавливать доверительные отношения между учителем и обучающимся, способствующих позитивному восприятию учащимися требований и просьб учителя</w:t>
            </w:r>
          </w:p>
        </w:tc>
      </w:tr>
      <w:tr>
        <w:trPr>
          <w:trHeight w:val="265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4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https://resh.edu.ru/subject/8/3/</w:t>
              </w:r>
            </w:hyperlink>
          </w:p>
        </w:tc>
        <w:tc>
          <w:tcPr>
            <w:tcW w:w="17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Привлекать внимание обч-ся к обсуждаемой на уроке информации, активизации познавательной деятельности обуч-ся</w:t>
            </w:r>
          </w:p>
        </w:tc>
      </w:tr>
      <w:tr>
        <w:trPr>
          <w:trHeight w:val="2970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4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https://resh.edu.ru/subject/8/3/</w:t>
              </w:r>
            </w:hyperlink>
          </w:p>
        </w:tc>
        <w:tc>
          <w:tcPr>
            <w:tcW w:w="17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Побуждать обуч-ся соблюдать на уроке общепринятые нормы поведения, правила общения со старшими (учителями) и сверстниками (обуч-ся)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https://resh.edu.ru/subject/8/3/</w:t>
              </w:r>
            </w:hyperlink>
          </w:p>
        </w:tc>
        <w:tc>
          <w:tcPr>
            <w:tcW w:w="17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Организовать работу обуч-ся с социально значимой информацией по поводу получаемой на уроке социально значимой информации – обсуждать, высказывать мнение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https://resh.edu.ru/subject/8/3/</w:t>
              </w:r>
            </w:hyperlink>
          </w:p>
        </w:tc>
        <w:tc>
          <w:tcPr>
            <w:tcW w:w="17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Поддерживать в детском коллективе деловую, дружелюбную атмосферу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Объемные формы деталей и изделий. Развертка. Чертеж развертки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4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https://resh.edu.ru/subject/8/3/</w:t>
              </w:r>
            </w:hyperlink>
          </w:p>
        </w:tc>
        <w:tc>
          <w:tcPr>
            <w:tcW w:w="17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Побуждать обуч-ся соблюдать на уроке принципы учебной дисциплины и самоорганизации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4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https://resh.edu.ru/subject/8/3/</w:t>
              </w:r>
            </w:hyperlink>
          </w:p>
        </w:tc>
        <w:tc>
          <w:tcPr>
            <w:tcW w:w="17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Инициировать обуч-ся к обсуждению, высказыванию своего мнения, выработки своего отношения по поводу получаемой на уроке социально значимой информации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4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https://resh.edu.ru/subject/8/3/</w:t>
              </w:r>
            </w:hyperlink>
          </w:p>
        </w:tc>
        <w:tc>
          <w:tcPr>
            <w:tcW w:w="17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4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https://resh.edu.ru/subject/8/3/</w:t>
              </w:r>
            </w:hyperlink>
          </w:p>
        </w:tc>
        <w:tc>
          <w:tcPr>
            <w:tcW w:w="17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и неподвижное соединение деталей из деталей наборов типа «Конструктор». Конструирование изделий из разных материалов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4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https://resh.edu.ru/subject/8/3/</w:t>
              </w:r>
            </w:hyperlink>
          </w:p>
        </w:tc>
        <w:tc>
          <w:tcPr>
            <w:tcW w:w="17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7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4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39"/>
        <w:gridCol w:w="2880"/>
        <w:gridCol w:w="1013"/>
        <w:gridCol w:w="1982"/>
        <w:gridCol w:w="2138"/>
        <w:gridCol w:w="2710"/>
        <w:gridCol w:w="2432"/>
      </w:tblGrid>
      <w:tr>
        <w:trPr>
          <w:trHeight w:val="300" w:hRule="atLeast"/>
          <w:trHeight w:val="144" w:hRule="atLeast"/>
        </w:trPr>
        <w:tc>
          <w:tcPr>
            <w:tcW w:w="30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89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0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Деятельность учителя с учетом рабочей программы воспитания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6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изученного в третьем классе</w:t>
            </w:r>
          </w:p>
        </w:tc>
        <w:tc>
          <w:tcPr>
            <w:tcW w:w="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  <w:tc>
          <w:tcPr>
            <w:tcW w:w="1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Устанавливать доверительные отношения между учителем и обучающимся, способствующих позитивному восприятию учащимися требований и просьб учителя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3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  <w:tc>
          <w:tcPr>
            <w:tcW w:w="1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Привлекать внимание обч-ся к обсуждаемой на уроке информации, активизации познавательной деятельности обуч-ся</w:t>
            </w:r>
          </w:p>
        </w:tc>
      </w:tr>
      <w:tr>
        <w:trPr>
          <w:trHeight w:val="3315" w:hRule="atLeast"/>
          <w:trHeight w:val="144" w:hRule="atLeast"/>
        </w:trPr>
        <w:tc>
          <w:tcPr>
            <w:tcW w:w="3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  <w:tc>
          <w:tcPr>
            <w:tcW w:w="1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Побуждать обуч-ся соблюдать на уроке общепринятые нормы поведения, правила общения со старшими (учителями) и сверстниками (обуч-ся)</w:t>
            </w:r>
          </w:p>
        </w:tc>
      </w:tr>
      <w:tr>
        <w:trPr>
          <w:trHeight w:val="3780" w:hRule="atLeast"/>
          <w:trHeight w:val="144" w:hRule="atLeast"/>
        </w:trPr>
        <w:tc>
          <w:tcPr>
            <w:tcW w:w="3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  <w:tc>
          <w:tcPr>
            <w:tcW w:w="1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Организовать работу обуч-ся с социально значимой информацией по поводу получаемой на уроке социально значимой информации – обсуждать, высказывать мнение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3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  <w:tc>
          <w:tcPr>
            <w:tcW w:w="1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Поддерживать в детском коллективе деловую, дружелюбную атмосферу</w:t>
            </w:r>
          </w:p>
        </w:tc>
      </w:tr>
      <w:tr>
        <w:trPr>
          <w:trHeight w:val="3780" w:hRule="atLeast"/>
          <w:trHeight w:val="144" w:hRule="atLeast"/>
        </w:trPr>
        <w:tc>
          <w:tcPr>
            <w:tcW w:w="3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Интерьеры разных времен. Декор интерьера</w:t>
            </w:r>
          </w:p>
        </w:tc>
        <w:tc>
          <w:tcPr>
            <w:tcW w:w="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  <w:tc>
          <w:tcPr>
            <w:tcW w:w="1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Инициировать обуч-ся к обсуждению, высказыванию своего мнения, выработки своего отношения по поводу получаемой на уроке социально значимой информации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3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Синтетические материалы</w:t>
            </w:r>
          </w:p>
        </w:tc>
        <w:tc>
          <w:tcPr>
            <w:tcW w:w="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  <w:tc>
          <w:tcPr>
            <w:tcW w:w="1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Привлекать внимание обуч-ся к ценностному аспекту изучаемых на уроке явлений, понятий, приемов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одежды и текстильных материалов</w:t>
            </w:r>
          </w:p>
        </w:tc>
        <w:tc>
          <w:tcPr>
            <w:tcW w:w="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  <w:tc>
          <w:tcPr>
            <w:tcW w:w="1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Подвижные способы соединения деталей усложненных конструкций</w:t>
            </w:r>
          </w:p>
        </w:tc>
        <w:tc>
          <w:tcPr>
            <w:tcW w:w="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  <w:tc>
          <w:tcPr>
            <w:tcW w:w="1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35" w:hRule="atLeast"/>
          <w:trHeight w:val="144" w:hRule="atLeast"/>
        </w:trPr>
        <w:tc>
          <w:tcPr>
            <w:tcW w:w="3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  <w:tc>
          <w:tcPr>
            <w:tcW w:w="1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8464951" w:id="18"/>
    <w:p>
      <w:pPr>
        <w:sectPr>
          <w:pgSz w:w="16383" w:h="11906" w:orient="landscape"/>
        </w:sectPr>
      </w:pPr>
    </w:p>
    <w:bookmarkEnd w:id="18"/>
    <w:bookmarkEnd w:id="17"/>
    <w:bookmarkStart w:name="block-8464956" w:id="19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300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вокруг нас (природный и рукотворный)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и творчество. Природные материалы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Сбор листьев и способы их засушивания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7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Материалы для лепки (пластилин, пластические массы)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Изделие. Основа и детали изделия.Понятие «технология»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Сгибание и складывание бумаги. (Cоставление композиций из несложной сложенной детали)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Режущий инструмент ножницы. Их назначение, конструкция. Правила пользования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Резаная аппликация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Шаблон – приспособление для разметки деталей. Разметка по шаблону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64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0"/>
        <w:gridCol w:w="2880"/>
        <w:gridCol w:w="1187"/>
        <w:gridCol w:w="2185"/>
        <w:gridCol w:w="2327"/>
        <w:gridCol w:w="1650"/>
        <w:gridCol w:w="2825"/>
      </w:tblGrid>
      <w:tr>
        <w:trPr>
          <w:trHeight w:val="300" w:hRule="atLeast"/>
          <w:trHeight w:val="144" w:hRule="atLeast"/>
        </w:trPr>
        <w:tc>
          <w:tcPr>
            <w:tcW w:w="37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пройденного в первом классе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художественной выразительности: цвет, форма, размер. Общее представление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82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Чертеж круга. Деление круглых деталей на части. Получение секторов из круга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и соединение деталей. Шарнир. Соединение деталей на шпильку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соединение деталей шарнирна проволоку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5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Шарнирный механизм по типу игрушки-дергунчик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Разъемное соединение вращающихся деталей (пропеллер)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Макет автомобиля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косого стежка. Назначение. Безузелковое закрепление нитки на ткани. Зашивания разреза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и выкраивание прямоугольного швейного изделия. Отделка вышивкой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8"/>
        <w:gridCol w:w="2560"/>
        <w:gridCol w:w="1218"/>
        <w:gridCol w:w="2220"/>
        <w:gridCol w:w="2360"/>
        <w:gridCol w:w="1817"/>
        <w:gridCol w:w="2861"/>
      </w:tblGrid>
      <w:tr>
        <w:trPr>
          <w:trHeight w:val="300" w:hRule="atLeast"/>
          <w:trHeight w:val="144" w:hRule="atLeast"/>
        </w:trPr>
        <w:tc>
          <w:tcPr>
            <w:tcW w:w="39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0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1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пройденного во втором классе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07.09.2023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Знакомимся с компьютером. Назначение, основные устройства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14.09.2023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21.09.2023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28.09.2023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работает скульптор. Скульптуры разных времен и народов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05.10.2023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Рельеф. Придание поверхности фактуры и объема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12.10.2023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19.10.2023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креповой бумаги. Способы получение объемных форм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26.10.2023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09.11.2023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16.11.2023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23.11.2023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30.11.2023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07.12.2023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[Оклеивание деталей коробки с крышкой]]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14.12.2023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21.12.2023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28.12.2023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11.01.2024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18.01.2024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25.01.2024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3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01.02.2024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08.02.2024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15.02.2024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22.02.2024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29.02.2024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07.03.2024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14.03.2024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21.03.2024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04.04.2024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 «Военная техника»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11.04.2024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макета робота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18.04.2024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3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игрушки-марионетки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25.04.2024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Механизм устойчивого равновесия (кукла-неваляшка)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16.05.2024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Промежуточная аттестация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23.05.2024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игрушки из носка или перчатки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300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изученного в третьем классе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Информация. Интернет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Проектное задание по истории развития техники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робота. Преобразование конструкции робота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папки-футляра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4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альбома (например, альбом класса)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развертки с помощью линейки и циркуля (пирамида)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Развертка многогранной пирамиды циркулем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мотивы в декоре интерьера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 моделирование изделий из различных материалов. Подвижное соединение деталей на проволоку (толстую нитку)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Синтетические ткани. Их свойства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крестообразного стежка. Строчка петлеобразного стежка.Аксессуары в одежде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Качающиеся конструкции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Конструкции со сдвижной деталью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0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8464956" w:id="20"/>
    <w:p>
      <w:pPr>
        <w:sectPr>
          <w:pgSz w:w="16383" w:h="11906" w:orient="landscape"/>
        </w:sectPr>
      </w:pPr>
    </w:p>
    <w:bookmarkEnd w:id="20"/>
    <w:bookmarkEnd w:id="19"/>
    <w:bookmarkStart w:name="block-8464957" w:id="21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fd2563da-70e6-4a8e-9eef-1431331cf80c" w:id="22"/>
      <w:r>
        <w:rPr>
          <w:rFonts w:ascii="Times New Roman" w:hAnsi="Times New Roman"/>
          <w:b w:val="false"/>
          <w:i w:val="false"/>
          <w:color w:val="000000"/>
          <w:sz w:val="28"/>
        </w:rPr>
        <w:t>• Технология, 1 класс/ Лутцева Е.А., Зуева Т.П., Акционерное общество «Издательство «Просвещение»</w:t>
      </w:r>
      <w:bookmarkEnd w:id="22"/>
      <w:r>
        <w:rPr>
          <w:sz w:val="28"/>
        </w:rPr>
        <w:br/>
      </w:r>
      <w:bookmarkStart w:name="fd2563da-70e6-4a8e-9eef-1431331cf80c" w:id="23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Технология, 2 класс/ Лутцева Е.А., Зуева Т.П., Акционерное общество «Издательство «Просвещение»</w:t>
      </w:r>
      <w:bookmarkEnd w:id="23"/>
      <w:r>
        <w:rPr>
          <w:sz w:val="28"/>
        </w:rPr>
        <w:br/>
      </w:r>
      <w:bookmarkStart w:name="fd2563da-70e6-4a8e-9eef-1431331cf80c" w:id="24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Технология, 2 класс/ Лутцева Е.А., Общество с ограниченной ответственностью Издательский центр «ВЕНТАНА-ГРАФ»; Акционерное общество «Издательство «Просвещение»</w:t>
      </w:r>
      <w:bookmarkEnd w:id="24"/>
      <w:r>
        <w:rPr>
          <w:sz w:val="28"/>
        </w:rPr>
        <w:br/>
      </w:r>
      <w:bookmarkStart w:name="fd2563da-70e6-4a8e-9eef-1431331cf80c" w:id="2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Технология, 3 класс/ Лутцева Е.А., Общество с ограниченной ответственностью Издательский центр «ВЕНТАНА-ГРАФ»; Акционерное общество «Издательство «Просвещение»</w:t>
      </w:r>
      <w:bookmarkEnd w:id="25"/>
      <w:r>
        <w:rPr>
          <w:sz w:val="28"/>
        </w:rPr>
        <w:br/>
      </w:r>
      <w:bookmarkStart w:name="fd2563da-70e6-4a8e-9eef-1431331cf80c" w:id="2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Технология: 1-й класс: учебник, 1 класс/ Лутцева Е.А., Зуева Т.П., Акционерное общество «Издательство «Просвещение»</w:t>
      </w:r>
      <w:bookmarkEnd w:id="26"/>
      <w:r>
        <w:rPr>
          <w:sz w:val="28"/>
        </w:rPr>
        <w:br/>
      </w:r>
      <w:bookmarkStart w:name="fd2563da-70e6-4a8e-9eef-1431331cf80c" w:id="2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Технология: 2-й класс: учебник, 2 класс/ Лутцева Е.А., Зуева Т.П., Акционерное общество «Издательство «Просвещение»</w:t>
      </w:r>
      <w:bookmarkEnd w:id="27"/>
      <w:r>
        <w:rPr>
          <w:sz w:val="28"/>
        </w:rPr>
        <w:br/>
      </w:r>
      <w:bookmarkStart w:name="fd2563da-70e6-4a8e-9eef-1431331cf80c" w:id="2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Технология: 3-й класс: учебник, 3 класс/ Лутцева Е.А., Зуева Т.П., Акционерное общество «Издательство «Просвещение»</w:t>
      </w:r>
      <w:bookmarkEnd w:id="28"/>
      <w:r>
        <w:rPr>
          <w:sz w:val="28"/>
        </w:rPr>
        <w:br/>
      </w:r>
      <w:bookmarkStart w:name="fd2563da-70e6-4a8e-9eef-1431331cf80c" w:id="2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Технология: 4-й класс: учебник, 4 класс/ Лутцева Е.А., Зуева Т.П., Акционерное общество «Издательство «Просвещение»</w:t>
      </w:r>
      <w:bookmarkEnd w:id="29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0ffefc5c-f9fc-44a3-a446-5fc8622ad11a" w:id="30"/>
      <w:r>
        <w:rPr>
          <w:rFonts w:ascii="Times New Roman" w:hAnsi="Times New Roman"/>
          <w:b w:val="false"/>
          <w:i w:val="false"/>
          <w:color w:val="000000"/>
          <w:sz w:val="28"/>
        </w:rPr>
        <w:t>Примерная рабочая программа начального общего образования предмета «Технология»</w:t>
      </w:r>
      <w:bookmarkEnd w:id="30"/>
      <w:r>
        <w:rPr>
          <w:sz w:val="28"/>
        </w:rPr>
        <w:br/>
      </w:r>
      <w:bookmarkStart w:name="0ffefc5c-f9fc-44a3-a446-5fc8622ad11a" w:id="3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http://mon.gov.ru/workyobr/dok/obs/3837</w:t>
      </w:r>
      <w:bookmarkEnd w:id="31"/>
      <w:r>
        <w:rPr>
          <w:sz w:val="28"/>
        </w:rPr>
        <w:br/>
      </w:r>
      <w:bookmarkStart w:name="0ffefc5c-f9fc-44a3-a446-5fc8622ad11a" w:id="32"/>
      <w:bookmarkEnd w:id="32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bookmarkStart w:name="111db0ec-8c24-4b78-b09f-eef62a6c6ea2" w:id="33"/>
      <w:r>
        <w:rPr>
          <w:rFonts w:ascii="Times New Roman" w:hAnsi="Times New Roman"/>
          <w:b w:val="false"/>
          <w:i w:val="false"/>
          <w:color w:val="000000"/>
          <w:sz w:val="28"/>
        </w:rPr>
        <w:t>1. Сайт «Единое окно доступа к образовательным ресурсам»: [Электронный документ]. Ре жим</w:t>
      </w:r>
      <w:bookmarkEnd w:id="33"/>
      <w:r>
        <w:rPr>
          <w:sz w:val="28"/>
        </w:rPr>
        <w:br/>
      </w:r>
      <w:bookmarkStart w:name="111db0ec-8c24-4b78-b09f-eef62a6c6ea2" w:id="34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доступа: http://window.edu.ru</w:t>
      </w:r>
      <w:bookmarkEnd w:id="34"/>
      <w:r>
        <w:rPr>
          <w:sz w:val="28"/>
        </w:rPr>
        <w:br/>
      </w:r>
      <w:bookmarkStart w:name="111db0ec-8c24-4b78-b09f-eef62a6c6ea2" w:id="3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2. Сайт «Каталог единой коллекции цифровых образовательных ресурсов»: [Электронный документ].</w:t>
      </w:r>
      <w:bookmarkEnd w:id="35"/>
      <w:r>
        <w:rPr>
          <w:sz w:val="28"/>
        </w:rPr>
        <w:br/>
      </w:r>
      <w:bookmarkStart w:name="111db0ec-8c24-4b78-b09f-eef62a6c6ea2" w:id="3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Режим доступа: http://school-collection.edu.ru</w:t>
      </w:r>
      <w:bookmarkEnd w:id="36"/>
      <w:r>
        <w:rPr>
          <w:sz w:val="28"/>
        </w:rPr>
        <w:br/>
      </w:r>
      <w:bookmarkStart w:name="111db0ec-8c24-4b78-b09f-eef62a6c6ea2" w:id="3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3. Сайт «Каталог электронных образовательных ресурсов Федерального центра»: [Электрон ный</w:t>
      </w:r>
      <w:bookmarkEnd w:id="37"/>
      <w:r>
        <w:rPr>
          <w:sz w:val="28"/>
        </w:rPr>
        <w:br/>
      </w:r>
      <w:bookmarkStart w:name="111db0ec-8c24-4b78-b09f-eef62a6c6ea2" w:id="3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документ]. Режим доступа: http://fcior.edu.ru</w:t>
      </w:r>
      <w:bookmarkEnd w:id="38"/>
      <w:r>
        <w:rPr>
          <w:sz w:val="28"/>
        </w:rPr>
        <w:br/>
      </w:r>
      <w:bookmarkStart w:name="111db0ec-8c24-4b78-b09f-eef62a6c6ea2" w:id="3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4. Страна мастеров. Творчество для детей и взрослых. - http://stranamasterov.ru/ 5. Я иду на урок</w:t>
      </w:r>
      <w:bookmarkEnd w:id="39"/>
      <w:r>
        <w:rPr>
          <w:sz w:val="28"/>
        </w:rPr>
        <w:br/>
      </w:r>
      <w:bookmarkStart w:name="111db0ec-8c24-4b78-b09f-eef62a6c6ea2" w:id="4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начальной школы (материалы к уроку). – Режим доступа: http://nsc.1september.ru/urok/</w:t>
      </w:r>
      <w:bookmarkEnd w:id="40"/>
      <w:r>
        <w:rPr>
          <w:sz w:val="28"/>
        </w:rPr>
        <w:br/>
      </w:r>
      <w:bookmarkStart w:name="111db0ec-8c24-4b78-b09f-eef62a6c6ea2" w:id="4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6. Презентации по ИЗО и технологии - http://shkola-abv.ru/katalog_prezentaziy5.html 7. Презентации к</w:t>
      </w:r>
      <w:bookmarkEnd w:id="41"/>
      <w:r>
        <w:rPr>
          <w:sz w:val="28"/>
        </w:rPr>
        <w:br/>
      </w:r>
      <w:bookmarkStart w:name="111db0ec-8c24-4b78-b09f-eef62a6c6ea2" w:id="42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урокам (лепка) - http://pedsovet.su/load/242-1-0-6836</w:t>
      </w:r>
      <w:bookmarkEnd w:id="42"/>
      <w:r>
        <w:rPr>
          <w:sz w:val="28"/>
        </w:rPr>
        <w:br/>
      </w:r>
      <w:bookmarkStart w:name="111db0ec-8c24-4b78-b09f-eef62a6c6ea2" w:id="43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7. Российская электронная школа</w:t>
      </w:r>
      <w:bookmarkEnd w:id="43"/>
      <w:r>
        <w:rPr>
          <w:sz w:val="28"/>
        </w:rPr>
        <w:br/>
      </w:r>
      <w:bookmarkStart w:name="111db0ec-8c24-4b78-b09f-eef62a6c6ea2" w:id="44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https://resh.edu.ru/</w:t>
      </w:r>
      <w:bookmarkEnd w:id="44"/>
      <w:r>
        <w:rPr>
          <w:sz w:val="28"/>
        </w:rPr>
        <w:br/>
      </w:r>
      <w:bookmarkStart w:name="111db0ec-8c24-4b78-b09f-eef62a6c6ea2" w:id="4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8. Образовательная онлайн-платформа</w:t>
      </w:r>
      <w:bookmarkEnd w:id="45"/>
      <w:r>
        <w:rPr>
          <w:sz w:val="28"/>
        </w:rPr>
        <w:br/>
      </w:r>
      <w:bookmarkStart w:name="111db0ec-8c24-4b78-b09f-eef62a6c6ea2" w:id="4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https://uchi.ru/main</w:t>
      </w:r>
      <w:bookmarkEnd w:id="46"/>
      <w:r>
        <w:rPr>
          <w:sz w:val="28"/>
        </w:rPr>
        <w:br/>
      </w:r>
      <w:bookmarkStart w:name="111db0ec-8c24-4b78-b09f-eef62a6c6ea2" w:id="4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9. https://uchebnik.mos.ru/material_view/atomic_objects/8478268?menuReferrer=catalogue</w:t>
      </w:r>
      <w:bookmarkEnd w:id="47"/>
      <w:r>
        <w:rPr>
          <w:sz w:val="28"/>
        </w:rPr>
        <w:br/>
      </w:r>
      <w:bookmarkStart w:name="111db0ec-8c24-4b78-b09f-eef62a6c6ea2" w:id="48"/>
      <w:bookmarkEnd w:id="48"/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bookmarkStart w:name="block-8464957" w:id="49"/>
    <w:p>
      <w:pPr>
        <w:sectPr>
          <w:pgSz w:w="11906" w:h="16383" w:orient="portrait"/>
        </w:sectPr>
      </w:pPr>
    </w:p>
    <w:bookmarkEnd w:id="49"/>
    <w:bookmarkEnd w:id="21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decimal"/>
      <w:lvlText w:val="%1."/>
      <w:lvlJc w:val="left"/>
      <w:pPr>
        <w:ind w:left="960" w:hanging="36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resh.edu.ru/subject/8/1/" Type="http://schemas.openxmlformats.org/officeDocument/2006/relationships/hyperlink" Id="rId4"/>
    <Relationship TargetMode="External" Target="https://resh.edu.ru/subject/8/1/" Type="http://schemas.openxmlformats.org/officeDocument/2006/relationships/hyperlink" Id="rId5"/>
    <Relationship TargetMode="External" Target="https://resh.edu.ru/subject/8/1/" Type="http://schemas.openxmlformats.org/officeDocument/2006/relationships/hyperlink" Id="rId6"/>
    <Relationship TargetMode="External" Target="https://resh.edu.ru/subject/8/1/" Type="http://schemas.openxmlformats.org/officeDocument/2006/relationships/hyperlink" Id="rId7"/>
    <Relationship TargetMode="External" Target="https://resh.edu.ru/subject/8/1/" Type="http://schemas.openxmlformats.org/officeDocument/2006/relationships/hyperlink" Id="rId8"/>
    <Relationship TargetMode="External" Target="https://resh.edu.ru/subject/8/1/" Type="http://schemas.openxmlformats.org/officeDocument/2006/relationships/hyperlink" Id="rId9"/>
    <Relationship TargetMode="External" Target="https://resh.edu.ru/subject/8/1/" Type="http://schemas.openxmlformats.org/officeDocument/2006/relationships/hyperlink" Id="rId10"/>
    <Relationship TargetMode="External" Target="https://resh.edu.ru/subject/8/1/" Type="http://schemas.openxmlformats.org/officeDocument/2006/relationships/hyperlink" Id="rId11"/>
    <Relationship TargetMode="External" Target="https://resh.edu.ru/subject/8/1/" Type="http://schemas.openxmlformats.org/officeDocument/2006/relationships/hyperlink" Id="rId12"/>
    <Relationship TargetMode="External" Target="https://resh.edu.ru/subject/8/1/" Type="http://schemas.openxmlformats.org/officeDocument/2006/relationships/hyperlink" Id="rId13"/>
    <Relationship TargetMode="External" Target="https://resh.edu.ru/subject/8/1/" Type="http://schemas.openxmlformats.org/officeDocument/2006/relationships/hyperlink" Id="rId14"/>
    <Relationship TargetMode="External" Target="https://resh.edu.ru/subject/8/1/" Type="http://schemas.openxmlformats.org/officeDocument/2006/relationships/hyperlink" Id="rId15"/>
    <Relationship TargetMode="External" Target="https://resh.edu.ru/subject/8/1/" Type="http://schemas.openxmlformats.org/officeDocument/2006/relationships/hyperlink" Id="rId16"/>
    <Relationship TargetMode="External" Target="https://resh.edu.ru/subject/8/1/" Type="http://schemas.openxmlformats.org/officeDocument/2006/relationships/hyperlink" Id="rId17"/>
    <Relationship TargetMode="External" Target="https://resh.edu.ru/subject/8/1/" Type="http://schemas.openxmlformats.org/officeDocument/2006/relationships/hyperlink" Id="rId18"/>
    <Relationship TargetMode="External" Target="https://resh.edu.ru/subject/8/1/" Type="http://schemas.openxmlformats.org/officeDocument/2006/relationships/hyperlink" Id="rId19"/>
    <Relationship TargetMode="External" Target="https://resh.edu.ru/subject/8/2/" Type="http://schemas.openxmlformats.org/officeDocument/2006/relationships/hyperlink" Id="rId20"/>
    <Relationship TargetMode="External" Target="https://resh.edu.ru/subject/8/2/" Type="http://schemas.openxmlformats.org/officeDocument/2006/relationships/hyperlink" Id="rId21"/>
    <Relationship TargetMode="External" Target="https://resh.edu.ru/subject/8/2/" Type="http://schemas.openxmlformats.org/officeDocument/2006/relationships/hyperlink" Id="rId22"/>
    <Relationship TargetMode="External" Target="https://resh.edu.ru/subject/8/2/" Type="http://schemas.openxmlformats.org/officeDocument/2006/relationships/hyperlink" Id="rId23"/>
    <Relationship TargetMode="External" Target="https://resh.edu.ru/subject/8/2/" Type="http://schemas.openxmlformats.org/officeDocument/2006/relationships/hyperlink" Id="rId24"/>
    <Relationship TargetMode="External" Target="https://resh.edu.ru/subject/8/2/" Type="http://schemas.openxmlformats.org/officeDocument/2006/relationships/hyperlink" Id="rId25"/>
    <Relationship TargetMode="External" Target="https://resh.edu.ru/subject/8/2/" Type="http://schemas.openxmlformats.org/officeDocument/2006/relationships/hyperlink" Id="rId26"/>
    <Relationship TargetMode="External" Target="https://resh.edu.ru/subject/8/2/" Type="http://schemas.openxmlformats.org/officeDocument/2006/relationships/hyperlink" Id="rId27"/>
    <Relationship TargetMode="External" Target="https://resh.edu.ru/subject/8/2/" Type="http://schemas.openxmlformats.org/officeDocument/2006/relationships/hyperlink" Id="rId28"/>
    <Relationship TargetMode="External" Target="https://resh.edu.ru/subject/8/2/" Type="http://schemas.openxmlformats.org/officeDocument/2006/relationships/hyperlink" Id="rId29"/>
    <Relationship TargetMode="External" Target="https://resh.edu.ru/subject/8/2/" Type="http://schemas.openxmlformats.org/officeDocument/2006/relationships/hyperlink" Id="rId30"/>
    <Relationship TargetMode="External" Target="https://resh.edu.ru/subject/8/2/" Type="http://schemas.openxmlformats.org/officeDocument/2006/relationships/hyperlink" Id="rId31"/>
    <Relationship TargetMode="External" Target="https://resh.edu.ru/subject/8/2/" Type="http://schemas.openxmlformats.org/officeDocument/2006/relationships/hyperlink" Id="rId32"/>
    <Relationship TargetMode="External" Target="https://resh.edu.ru/subject/8/2/" Type="http://schemas.openxmlformats.org/officeDocument/2006/relationships/hyperlink" Id="rId33"/>
    <Relationship TargetMode="External" Target="https://resh.edu.ru/subject/8/3/" Type="http://schemas.openxmlformats.org/officeDocument/2006/relationships/hyperlink" Id="rId34"/>
    <Relationship TargetMode="External" Target="https://resh.edu.ru/subject/8/3/" Type="http://schemas.openxmlformats.org/officeDocument/2006/relationships/hyperlink" Id="rId35"/>
    <Relationship TargetMode="External" Target="https://resh.edu.ru/subject/8/3/" Type="http://schemas.openxmlformats.org/officeDocument/2006/relationships/hyperlink" Id="rId36"/>
    <Relationship TargetMode="External" Target="https://resh.edu.ru/subject/8/3/" Type="http://schemas.openxmlformats.org/officeDocument/2006/relationships/hyperlink" Id="rId37"/>
    <Relationship TargetMode="External" Target="https://resh.edu.ru/subject/8/3/" Type="http://schemas.openxmlformats.org/officeDocument/2006/relationships/hyperlink" Id="rId38"/>
    <Relationship TargetMode="External" Target="https://resh.edu.ru/subject/8/3/" Type="http://schemas.openxmlformats.org/officeDocument/2006/relationships/hyperlink" Id="rId39"/>
    <Relationship TargetMode="External" Target="https://resh.edu.ru/subject/8/3/" Type="http://schemas.openxmlformats.org/officeDocument/2006/relationships/hyperlink" Id="rId40"/>
    <Relationship TargetMode="External" Target="https://resh.edu.ru/subject/8/3/" Type="http://schemas.openxmlformats.org/officeDocument/2006/relationships/hyperlink" Id="rId41"/>
    <Relationship TargetMode="External" Target="https://resh.edu.ru/subject/8/3/" Type="http://schemas.openxmlformats.org/officeDocument/2006/relationships/hyperlink" Id="rId42"/>
    <Relationship TargetMode="External" Target="https://resh.edu.ru/subject/8/3/" Type="http://schemas.openxmlformats.org/officeDocument/2006/relationships/hyperlink" Id="rId43"/>
    <Relationship TargetMode="External" Target="https://resh.edu.ru/subject/8/4/" Type="http://schemas.openxmlformats.org/officeDocument/2006/relationships/hyperlink" Id="rId44"/>
    <Relationship TargetMode="External" Target="https://resh.edu.ru/subject/8/4/" Type="http://schemas.openxmlformats.org/officeDocument/2006/relationships/hyperlink" Id="rId45"/>
    <Relationship TargetMode="External" Target="https://resh.edu.ru/subject/8/4/" Type="http://schemas.openxmlformats.org/officeDocument/2006/relationships/hyperlink" Id="rId46"/>
    <Relationship TargetMode="External" Target="https://resh.edu.ru/subject/8/4/" Type="http://schemas.openxmlformats.org/officeDocument/2006/relationships/hyperlink" Id="rId47"/>
    <Relationship TargetMode="External" Target="https://resh.edu.ru/subject/8/4/" Type="http://schemas.openxmlformats.org/officeDocument/2006/relationships/hyperlink" Id="rId48"/>
    <Relationship TargetMode="External" Target="https://resh.edu.ru/subject/8/4/" Type="http://schemas.openxmlformats.org/officeDocument/2006/relationships/hyperlink" Id="rId49"/>
    <Relationship TargetMode="External" Target="https://resh.edu.ru/subject/8/4/" Type="http://schemas.openxmlformats.org/officeDocument/2006/relationships/hyperlink" Id="rId50"/>
    <Relationship TargetMode="External" Target="https://resh.edu.ru/subject/8/4/" Type="http://schemas.openxmlformats.org/officeDocument/2006/relationships/hyperlink" Id="rId51"/>
    <Relationship TargetMode="External" Target="https://resh.edu.ru/subject/8/4/" Type="http://schemas.openxmlformats.org/officeDocument/2006/relationships/hyperlink" Id="rId52"/>
    <Relationship TargetMode="External" Target="https://resh.edu.ru/subject/8/4/" Type="http://schemas.openxmlformats.org/officeDocument/2006/relationships/hyperlink" Id="rId5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